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6311773" name="c22854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7139258" name="c2285400-a7fe-11f0-a0ca-4dade1810ec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1533407" name="02c4a9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4287528" name="02c4a960-a7fe-11f0-a0ca-4dade1810ec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863488" name="219f5fb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459857" name="219f5fb0-a7fe-11f0-a0ca-4dade1810ec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9472083" name="44f31b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275899" name="44f31b00-a7fe-11f0-a0ca-4dade1810ec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7693309" name="4c69650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5303794" name="4c696500-a7ff-11f0-a0ca-4dade1810ec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9945184" name="f21bc29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64432" name="f21bc290-a7ff-11f0-a0ca-4dade1810ec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830725" name="c005892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9110019" name="c0058920-a800-11f0-a0ca-4dade1810ec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9804852" name="20c4afc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920479" name="20c4afc0-a801-11f0-a0ca-4dade1810ec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9700705" name="2e5a031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410400" name="2e5a0310-a801-11f0-a0ca-4dade1810ec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/ 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2222985" name="ebc07e2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051232" name="ebc07e20-a801-11f0-a0ca-4dade1810ec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2180647" name="3bb8998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146143" name="3bb89980-a802-11f0-a0ca-4dade1810ec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9479915" name="574f04d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847978" name="574f04d0-a803-11f0-a0ca-4dade1810ec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793672" name="698ea65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642878" name="698ea650-a803-11f0-a0ca-4dade1810ec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5112214" name="7cd5097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9505389" name="7cd50970-a803-11f0-a0ca-4dade1810ec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774215" name="0aecec0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215787" name="0aecec00-a804-11f0-a0ca-4dade1810ec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Parkett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1973885" name="7dc487a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793673" name="7dc487a0-a805-11f0-a0ca-4dade1810ec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0624068" name="9087b10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2069936" name="9087b100-a805-11f0-a0ca-4dade1810ec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9630951" name="a214081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24265" name="a2140810-a805-11f0-a0ca-4dade1810ec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8368758" name="12893f2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543930" name="12893f20-a806-11f0-a0ca-4dade1810ec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1325620" name="d9f9009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7525119" name="d9f90090-a806-11f0-a0ca-4dade1810ec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7709816" name="ecab3a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905860" name="ecab3a00-a806-11f0-a0ca-4dade1810ec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9023166" name="a44295f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124092" name="a44295f0-a807-11f0-a0ca-4dade1810ec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8553466" name="b6f4a85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803301" name="b6f4a850-a807-11f0-a0ca-4dade1810ec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4659419" name="c8bdba4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3315756" name="c8bdba40-a807-11f0-a0ca-4dade1810ec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7138648" name="fb59d0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114098" name="fb59d010-a807-11f0-a0ca-4dade1810ec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3860990" name="e0eba630-a808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9716812" name="e0eba630-a808-11f0-a0ca-4dade1810ec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0585095" name="68fc69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275729" name="68fc69b0-a809-11f0-a0ca-4dade1810ec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0971133" name="8111e11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5781450" name="8111e110-a809-11f0-a0ca-4dade1810ec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1755436" name="91e87c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2807707" name="91e87cb0-a809-11f0-a0ca-4dade1810ec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9670381" name="c495827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629112" name="c4958270-a809-11f0-a0ca-4dade1810ec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8636999" name="dca5548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48493" name="dca55480-a809-11f0-a0ca-4dade1810ec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2764329" name="ff19854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715627" name="ff198540-a809-11f0-a0ca-4dade1810ec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Bahnhofstrasse 57, 8590 Romanshorn</w:t>
          </w:r>
        </w:p>
        <w:p>
          <w:pPr>
            <w:spacing w:before="0" w:after="0"/>
          </w:pPr>
          <w:r>
            <w:t>526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